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Untergeschoss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97666621" name="01a02310-6b35-78f2-a6e8-6360a2983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0443949" name="01a02310-6b35-78f2-a6e8-6360a2983d0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52927329" name="01a02310-a95c-7f94-bbf3-36896fbea2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299741" name="01a02310-a95c-7f94-bbf3-36896fbea2e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54563190" name="01a02316-3a6f-7374-af03-256511f15f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4593718" name="01a02316-3a6f-7374-af03-256511f15fb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3928828" name="01a02316-b209-7964-b742-3417f37c46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5868570" name="01a02316-b209-7964-b742-3417f37c462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Technikraum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Boden/ 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846991448" name="01a02374-86c6-7974-9dc7-e4305b2abc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4218503" name="01a02374-86c6-7974-9dc7-e4305b2abc4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8105217" name="01a02374-e1a0-7e5f-b5d2-af43f8589b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8974527" name="01a02374-e1a0-7e5f-b5d2-af43f8589b4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Boden/ 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98995702" name="01a02376-8cb1-793c-a48a-15b4e6c33e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531823" name="01a02376-8cb1-793c-a48a-15b4e6c33e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35083841" name="01a02376-bdc1-7232-a200-82f8a89fff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0512774" name="01a02376-bdc1-7232-a200-82f8a89fffe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Waschküche/ Bad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Boden/ Sockel/ 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7700430" name="01a02377-d619-7e63-a443-a0bcf58823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4493943" name="01a02377-d619-7e63-a443-a0bcf588232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785756942" name="01a02378-4465-7feb-a421-38542fd679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5553423" name="01a02378-4465-7feb-a421-38542fd679a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Rigistrasse 3, 5430 Wettingen</w:t>
          </w:r>
        </w:p>
        <w:p>
          <w:pPr>
            <w:spacing w:before="0" w:after="0"/>
          </w:pPr>
          <w:r>
            <w:t>DN 1019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